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7534193" name="019f8e46-60b1-79cf-83ea-1546050b5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5785948" name="019f8e46-60b1-79cf-83ea-1546050b5b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1478136" name="019f8e47-63d4-785d-ab7d-7ab293cc09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491151" name="019f8e47-63d4-785d-ab7d-7ab293cc093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4648322" name="019f8e45-feea-7def-bb33-d7de97a10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967157" name="019f8e45-feea-7def-bb33-d7de97a103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8605469" name="019f8e4b-cc85-7837-b875-eb150555d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444111" name="019f8e4b-cc85-7837-b875-eb150555d4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2930943" name="019f8e46-f372-7616-93c4-e53cf4fad1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674673" name="019f8e46-f372-7616-93c4-e53cf4fad15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4065149" name="019f8e49-677d-78b4-a185-5bea21122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0025024" name="019f8e49-677d-78b4-a185-5bea2112250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